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0792AA" w14:textId="77777777"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 wp14:anchorId="1C80D6CF" wp14:editId="15BD8357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14:paraId="5C924791" w14:textId="77777777" w:rsidR="00655558" w:rsidRDefault="00655558" w:rsidP="00655558">
      <w:r>
        <w:t>ten behoeve van</w:t>
      </w:r>
    </w:p>
    <w:p w14:paraId="72D06E46" w14:textId="77777777" w:rsidR="00655558" w:rsidRDefault="00655558" w:rsidP="00655558"/>
    <w:p w14:paraId="41236326" w14:textId="6E709BFA" w:rsidR="00655558" w:rsidRPr="00655558" w:rsidRDefault="00E917AC" w:rsidP="00655558">
      <w:r>
        <w:rPr>
          <w:rFonts w:eastAsia="Calibri"/>
          <w:b/>
          <w:bCs/>
          <w:sz w:val="24"/>
          <w:szCs w:val="24"/>
          <w:lang w:eastAsia="en-US"/>
        </w:rPr>
        <w:t xml:space="preserve">AI2020-0262 </w:t>
      </w:r>
      <w:r w:rsidRPr="00E917AC">
        <w:rPr>
          <w:rFonts w:eastAsia="Calibri"/>
          <w:b/>
          <w:bCs/>
          <w:sz w:val="24"/>
          <w:szCs w:val="24"/>
          <w:lang w:eastAsia="en-US"/>
        </w:rPr>
        <w:t>Raamovereenkomst Maaiveldinrichting &amp; beheer Overhoeks</w:t>
      </w:r>
    </w:p>
    <w:p w14:paraId="059F7C0E" w14:textId="77777777" w:rsidR="00655558" w:rsidRPr="00655558" w:rsidRDefault="00655558" w:rsidP="00655558"/>
    <w:p w14:paraId="5266D0FE" w14:textId="77777777" w:rsidR="00655558" w:rsidRPr="00655558" w:rsidRDefault="00655558" w:rsidP="00655558"/>
    <w:p w14:paraId="4D6C8B0C" w14:textId="77777777"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14:paraId="581F1EFA" w14:textId="77777777" w:rsidR="00655558" w:rsidRPr="00655558" w:rsidRDefault="00655558" w:rsidP="00655558"/>
    <w:p w14:paraId="3CF451EF" w14:textId="77777777"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14:paraId="03F813FF" w14:textId="77777777" w:rsidR="00655558" w:rsidRPr="00655558" w:rsidRDefault="00655558" w:rsidP="00655558"/>
    <w:p w14:paraId="5F23CCC4" w14:textId="77777777"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14:paraId="7B735EB4" w14:textId="77777777" w:rsidR="00655558" w:rsidRPr="00655558" w:rsidRDefault="00655558" w:rsidP="00655558"/>
    <w:p w14:paraId="140527FD" w14:textId="77777777"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14:paraId="24DBCD7C" w14:textId="77777777" w:rsidR="00655558" w:rsidRPr="00655558" w:rsidRDefault="00655558" w:rsidP="00655558"/>
    <w:p w14:paraId="1F66C6D8" w14:textId="77777777"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14:paraId="44E71A2B" w14:textId="77777777" w:rsidR="00655558" w:rsidRPr="00655558" w:rsidRDefault="00655558" w:rsidP="00655558">
      <w:r w:rsidRPr="00655558">
        <w:t xml:space="preserve">ter zake van deze inschrijving rechtsgeldig vertegenwoordigt. </w:t>
      </w:r>
    </w:p>
    <w:p w14:paraId="70E3CB52" w14:textId="77777777" w:rsidR="00655558" w:rsidRPr="00655558" w:rsidRDefault="00655558" w:rsidP="00655558"/>
    <w:p w14:paraId="6DFBF19C" w14:textId="77777777" w:rsidR="00655558" w:rsidRPr="00655558" w:rsidRDefault="00655558" w:rsidP="00655558"/>
    <w:p w14:paraId="7570F25E" w14:textId="77777777" w:rsidR="00655558" w:rsidRPr="00655558" w:rsidRDefault="00655558" w:rsidP="00655558"/>
    <w:p w14:paraId="090EF45E" w14:textId="77777777" w:rsidR="00655558" w:rsidRPr="00655558" w:rsidRDefault="00655558" w:rsidP="00655558"/>
    <w:p w14:paraId="1DC16323" w14:textId="77777777" w:rsidR="00655558" w:rsidRPr="00655558" w:rsidRDefault="00655558" w:rsidP="00655558">
      <w:r w:rsidRPr="00655558">
        <w:t>Handtekening:</w:t>
      </w:r>
    </w:p>
    <w:p w14:paraId="1F04F6E8" w14:textId="77777777" w:rsidR="000B46D8" w:rsidRDefault="000B46D8"/>
    <w:sectPr w:rsidR="000B46D8" w:rsidSect="00177A29">
      <w:footerReference w:type="default" r:id="rId11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0215D2" w14:textId="77777777"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14:paraId="1B08BDE1" w14:textId="77777777"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3FD3E" w14:textId="77777777"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14:paraId="1E46F95C" w14:textId="77777777" w:rsidR="00CC26E3" w:rsidRDefault="00CC26E3" w:rsidP="00CC26E3">
    <w:pPr>
      <w:pStyle w:val="Voettekst"/>
      <w:rPr>
        <w:sz w:val="18"/>
        <w:szCs w:val="18"/>
      </w:rPr>
    </w:pPr>
  </w:p>
  <w:p w14:paraId="23D8FCFD" w14:textId="77777777"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6466AA" w14:textId="77777777"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14:paraId="618FA73F" w14:textId="77777777"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5558"/>
    <w:rsid w:val="000B46D8"/>
    <w:rsid w:val="00177A29"/>
    <w:rsid w:val="002B5524"/>
    <w:rsid w:val="003B3222"/>
    <w:rsid w:val="00424DED"/>
    <w:rsid w:val="00482A4F"/>
    <w:rsid w:val="00527398"/>
    <w:rsid w:val="00632123"/>
    <w:rsid w:val="00655558"/>
    <w:rsid w:val="00753339"/>
    <w:rsid w:val="007A5DEA"/>
    <w:rsid w:val="008104C5"/>
    <w:rsid w:val="008402D9"/>
    <w:rsid w:val="009175F9"/>
    <w:rsid w:val="009761CF"/>
    <w:rsid w:val="0098265A"/>
    <w:rsid w:val="009B0D92"/>
    <w:rsid w:val="00A03098"/>
    <w:rsid w:val="00A3732E"/>
    <w:rsid w:val="00A53085"/>
    <w:rsid w:val="00B85C3F"/>
    <w:rsid w:val="00BD0C39"/>
    <w:rsid w:val="00CC26E3"/>
    <w:rsid w:val="00E917AC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81D815"/>
  <w15:docId w15:val="{492A9FB4-CDE7-4390-A96B-40DC8370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DFF132AAD4FB4F9B9351E5E8A8BA49" ma:contentTypeVersion="6" ma:contentTypeDescription="Een nieuw document maken." ma:contentTypeScope="" ma:versionID="5d928e041991ec977aa8fc69ce407b79">
  <xsd:schema xmlns:xsd="http://www.w3.org/2001/XMLSchema" xmlns:xs="http://www.w3.org/2001/XMLSchema" xmlns:p="http://schemas.microsoft.com/office/2006/metadata/properties" xmlns:ns2="65b9855f-3ff3-4527-800c-b4c1381e8bb0" targetNamespace="http://schemas.microsoft.com/office/2006/metadata/properties" ma:root="true" ma:fieldsID="191e8c9fefb3ad3d23f31ff0bc3d0288" ns2:_="">
    <xsd:import namespace="65b9855f-3ff3-4527-800c-b4c1381e8b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9855f-3ff3-4527-800c-b4c1381e8b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3DC092-A564-46DC-8EC3-2DF3B78EC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b9855f-3ff3-4527-800c-b4c1381e8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E11650-14B2-4FA5-9033-0142D5F807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211690-D896-4B31-8369-141EC48A14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André Zaat</cp:lastModifiedBy>
  <cp:revision>3</cp:revision>
  <dcterms:created xsi:type="dcterms:W3CDTF">2017-07-12T08:57:00Z</dcterms:created>
  <dcterms:modified xsi:type="dcterms:W3CDTF">2021-10-11T13:22:00Z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0x01010081DFF132AAD4FB4F9B9351E5E8A8BA49</vt:lpwstr>
  </property>
</Properties>
</file>